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6125017" name="271b3e70-f5b4-11ef-8009-1995065c6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96414" name="271b3e70-f5b4-11ef-8009-1995065c665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9492802" name="40793b60-f5b4-11ef-9865-07db878005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009648" name="40793b60-f5b4-11ef-9865-07db878005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4423514" name="ae742b30-f5d6-11ef-9c1d-5bc48d170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913902" name="ae742b30-f5d6-11ef-9c1d-5bc48d1707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0100431" name="430bdf10-f5b2-11ef-b860-2b6890d3bc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080546" name="430bdf10-f5b2-11ef-b860-2b6890d3bc5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6929359" name="b7dcf230-f5de-11ef-bb05-17d3c67ca4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72678" name="b7dcf230-f5de-11ef-bb05-17d3c67ca4e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7164793" name="c473f6e0-f5b3-11ef-a77a-d1e71a2f1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836263" name="c473f6e0-f5b3-11ef-a77a-d1e71a2f1ba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1332860" name="80ae4e00-f5b4-11ef-80f0-61f006fc9f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969602" name="80ae4e00-f5b4-11ef-80f0-61f006fc9f5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2698954" name="13bfb030-f5b5-11ef-a59b-d3dc8005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571969" name="13bfb030-f5b5-11ef-a59b-d3dc800556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7648509" name="b2d92410-f5b7-11ef-ae3d-3f2c009519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19044" name="b2d92410-f5b7-11ef-ae3d-3f2c009519c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1954214" name="256ac090-f5ba-11ef-aab6-bd860e319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111156" name="256ac090-f5ba-11ef-aab6-bd860e3198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9034831" name="17293240-f5bb-11ef-8869-4d77e77f0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966397" name="17293240-f5bb-11ef-8869-4d77e77f09a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3090859" name="8da5ba00-f5bc-11ef-aa6a-8f945be44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578437" name="8da5ba00-f5bc-11ef-aa6a-8f945be44c6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Esszimmer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1686792" name="7833bcf0-f5bf-11ef-a05a-9f7dcde2aa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432660" name="7833bcf0-f5bf-11ef-a05a-9f7dcde2aad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8963763" name="d6e49d00-f5bf-11ef-9da6-d1fa090d1f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543700" name="d6e49d00-f5bf-11ef-9da6-d1fa090d1f1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1530791" name="69faa830-f5c2-11ef-b5a2-45dca5ea3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272182" name="69faa830-f5c2-11ef-b5a2-45dca5ea340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Weinkeller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9997558" name="8acd6880-f5c3-11ef-9621-b519d7450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845523" name="8acd6880-f5c3-11ef-9621-b519d74503f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548806" name="e2278290-f5c4-11ef-9ff7-35b647b9b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53306" name="e2278290-f5c4-11ef-9ff7-35b647b9b87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4505165" name="886a8760-f5c5-11ef-9436-d57a21844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602018" name="886a8760-f5c5-11ef-9436-d57a2184471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5992940" name="ee52f030-f5c5-11ef-9604-276cbda89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822703" name="ee52f030-f5c5-11ef-9604-276cbda89ec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3697937" name="f65e5070-f5d5-11ef-bd1c-094018fd6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918537" name="f65e5070-f5d5-11ef-bd1c-094018fd69e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Aufenthaltsraum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996735" name="9dbb65e0-f5d8-11ef-b214-45f7800ca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888485" name="9dbb65e0-f5d8-11ef-b214-45f7800cade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3016866" name="e0b763e0-f5dc-11ef-aa8e-f125fe6d1b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113" name="e0b763e0-f5dc-11ef-aa8e-f125fe6d1b6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4400726" name="564fa620-f5de-11ef-9421-bb360696a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111509" name="564fa620-f5de-11ef-9421-bb360696ae3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5946884" name="cacc5020-f5e8-11ef-989d-4bf7db938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448255" name="cacc5020-f5e8-11ef-989d-4bf7db938f7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8206573" name="024eabb0-f5e9-11ef-a431-6d8dc404f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157966" name="024eabb0-f5e9-11ef-a431-6d8dc404f8d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159587" name="cd3bd410-f5e9-11ef-a249-3348c11c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9774" name="cd3bd410-f5e9-11ef-a249-3348c11cae1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6398514" name="c9522150-f5ea-11ef-adb7-f7cf7853a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282301" name="c9522150-f5ea-11ef-adb7-f7cf7853ad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2936375" name="30077710-f5eb-11ef-9adc-bb655550b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522952" name="30077710-f5eb-11ef-9adc-bb655550bca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2909052" name="93764ed0-f5b3-11ef-ba03-4fb1a2e73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615224" name="93764ed0-f5b3-11ef-ba03-4fb1a2e7333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1413954" name="a8c62110-f5b4-11ef-a8a3-85b4de070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717472" name="a8c62110-f5b4-11ef-a8a3-85b4de070dc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455451" name="40972e30-f5b5-11ef-95aa-a730f32295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21575" name="40972e30-f5b5-11ef-95aa-a730f322953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5409846" name="2f1e1b90-f5b6-11ef-ba72-2f317f88c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122927" name="2f1e1b90-f5b6-11ef-ba72-2f317f88c5e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9200074" name="219fdd40-f5b7-11ef-9eaa-09c3b66d79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120783" name="219fdd40-f5b7-11ef-9eaa-09c3b66d791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8547381" name="c6f5ea00-f5b7-11ef-82a3-e1093208a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918378" name="c6f5ea00-f5b7-11ef-82a3-e1093208a86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8770369" name="66d5bb20-f5ba-11ef-8846-21a56bb475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849084" name="66d5bb20-f5ba-11ef-8846-21a56bb4750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8785904" name="ef0e51f0-f5ba-11ef-b333-710c4abe6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151164" name="ef0e51f0-f5ba-11ef-b333-710c4abe671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2941927" name="2f132cd0-f5bb-11ef-abef-7524384d3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036619" name="2f132cd0-f5bb-11ef-abef-7524384d333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9140400" name="86cd0f90-f5bb-11ef-9d29-c96bb5055d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831909" name="86cd0f90-f5bb-11ef-9d29-c96bb5055db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365413" name="84f22320-f5bd-11ef-aee6-2b1050efe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460050" name="84f22320-f5bd-11ef-aee6-2b1050efe6b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Esszimmer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7991411" name="56bb0330-f5bf-11ef-a9ae-259b99276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287023" name="56bb0330-f5bf-11ef-a9ae-259b99276e8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Gang/ 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4298966" name="f0c0a390-f5bf-11ef-bea9-3f28ceabe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764460" name="f0c0a390-f5bf-11ef-bea9-3f28ceabe17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946926" name="850b8540-f5c2-11ef-ad71-b96b0e9d3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686792" name="850b8540-f5c2-11ef-ad71-b96b0e9d333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9653338" name="9a4106d0-f5c5-11ef-9b2e-b704f2fd06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90564" name="9a4106d0-f5c5-11ef-9b2e-b704f2fd06d5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6219570" name="21174e80-f5c6-11ef-81f2-1901ff85e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042753" name="21174e80-f5c6-11ef-81f2-1901ff85e36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Gang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6765386" name="201d6ae0-f5d6-11ef-866f-636211f48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064125" name="201d6ae0-f5d6-11ef-866f-636211f483a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2358057" name="e5e347b0-f5e8-11ef-821d-9ba051b6d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680930" name="e5e347b0-f5e8-11ef-821d-9ba051b6d76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3465669" name="a7d9a8c0-f5b5-11ef-89d9-918b5a0f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93435" name="a7d9a8c0-f5b5-11ef-89d9-918b5a0f00f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0879935" name="7138e8b0-f5b7-11ef-b7ae-a508a6b181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146791" name="7138e8b0-f5b7-11ef-b7ae-a508a6b181ab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3686633" name="c2ea5a90-f5bc-11ef-bf47-198fc056a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848914" name="c2ea5a90-f5bc-11ef-bf47-198fc056af9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0684765" name="5bf41db0-f5dc-11ef-8de8-13cc404f9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623324" name="5bf41db0-f5dc-11ef-8de8-13cc404f967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1104222" name="8d9dbd30-f5dc-11ef-920c-d9f35c150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323210" name="8d9dbd30-f5dc-11ef-920c-d9f35c150cb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8365456" name="2d4eef20-f5dd-11ef-b794-8d06bd00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926352" name="2d4eef20-f5dd-11ef-b794-8d06bd0098e1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791308" name="809b7030-f5de-11ef-834c-2705896e5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44107" name="809b7030-f5de-11ef-834c-2705896e579f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0586120" name="d3306110-f5df-11ef-96c9-7d35e71e27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406905" name="d3306110-f5df-11ef-96c9-7d35e71e278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3185901" name="a2be61c0-f5e0-11ef-abd3-d54abc35a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599275" name="a2be61c0-f5e0-11ef-abd3-d54abc35ae4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0814653" name="c53ec780-f5e0-11ef-826a-af6fc623a4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841828" name="c53ec780-f5e0-11ef-826a-af6fc623a40c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8726524" name="3f2bbde0-f5e2-11ef-acb2-bd48148473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784081" name="3f2bbde0-f5e2-11ef-acb2-bd4814847300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479980" name="96b0fc10-f5e2-11ef-af1a-35792b8435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293014" name="96b0fc10-f5e2-11ef-af1a-35792b84356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8203468" name="57cb0c70-f5e7-11ef-8685-6927c490dd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503205" name="57cb0c70-f5e7-11ef-8685-6927c490ddd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1652160" name="08becdf0-f5b6-11ef-9863-e598d8ba9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504837" name="08becdf0-f5b6-11ef-9863-e598d8ba92e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8322742" name="3cd27320-f5b7-11ef-9d41-8bba22b4fb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510358" name="3cd27320-f5b7-11ef-9d41-8bba22b4fb80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3984203" name="ac7b6410-f5b8-11ef-81b3-1960d5898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423340" name="ac7b6410-f5b8-11ef-81b3-1960d5898f98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5855787" name="afddfa90-f5b9-11ef-a0c0-d94deacf0b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399815" name="afddfa90-f5b9-11ef-a0c0-d94deacf0bf1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4406579" name="d3e18870-f5ba-11ef-bc8e-01659e608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570959" name="d3e18870-f5ba-11ef-bc8e-01659e6082a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5393448" name="64f952a0-f5bd-11ef-bc8e-3161532e2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23895" name="64f952a0-f5bd-11ef-bc8e-3161532e228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7037098" name="a52e8820-f5c4-11ef-a9c1-49afe1da4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608587" name="a52e8820-f5c4-11ef-a9c1-49afe1da4ea1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800455" name="0aa3c750-f5c6-11ef-88e8-43f0a3d482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421835" name="0aa3c750-f5c6-11ef-88e8-43f0a3d4822f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2600725" name="f4869b80-f5db-11ef-acbd-57caad7ee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39128" name="f4869b80-f5db-11ef-acbd-57caad7ee54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9211377" name="618e54b0-f5dd-11ef-8676-3f9358cd92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625691" name="618e54b0-f5dd-11ef-8676-3f9358cd920b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8385678" name="a950c650-f5df-11ef-81ec-853a246db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163103" name="a950c650-f5df-11ef-81ec-853a246db4a0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7437873" name="613753b0-f5e0-11ef-b8ae-7578fceb94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009302" name="613753b0-f5e0-11ef-b8ae-7578fceb94dd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4838661" name="8f9ee790-f5e0-11ef-8257-b1f846109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651954" name="8f9ee790-f5e0-11ef-8257-b1f8461099b1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5172388" name="fbf8d490-f5e1-11ef-948a-e9f3a901c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008178" name="fbf8d490-f5e1-11ef-948a-e9f3a901cb4f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272257" name="1a6c48f0-f5b3-11ef-9a66-dfe6b602b5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596908" name="1a6c48f0-f5b3-11ef-9a66-dfe6b602b52b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Treppe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2708877" name="b15234f0-f5c2-11ef-8332-2dc1c6197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37300" name="b15234f0-f5c2-11ef-8332-2dc1c6197498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5175300" name="c6d9eaa0-f5c4-11ef-9d2a-8b6caf264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917031" name="c6d9eaa0-f5c4-11ef-9d2a-8b6caf264431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1058053" name="4fda0770-f5d6-11ef-a216-077c7e4199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573624" name="4fda0770-f5d6-11ef-a216-077c7e4199f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0443661" name="1263a600-f5de-11ef-9f9b-430c608494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93971" name="1263a600-f5de-11ef-9f9b-430c6084940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5283919" name="9e571dc0-f5e5-11ef-8df9-77984cac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249246" name="9e571dc0-f5e5-11ef-8df9-77984cacd975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Radiatornische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5332535" name="98d768e0-f5be-11ef-94c0-43a5499c0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27801" name="98d768e0-f5be-11ef-94c0-43a5499c017e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2640457" name="cc0f06f0-f5b4-11ef-9154-f538d2a05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664913" name="cc0f06f0-f5b4-11ef-9154-f538d2a0589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734655" name="e313ca40-f5b7-11ef-8461-a98df06b51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982349" name="e313ca40-f5b7-11ef-8461-a98df06b5111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6236543" name="3e9c72d0-f5b9-11ef-a3dd-3123b6ddb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351285" name="3e9c72d0-f5b9-11ef-a3dd-3123b6ddbc46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7646115" name="0ca46fc0-f5ba-11ef-b9e6-5d13de217c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22249" name="0ca46fc0-f5ba-11ef-b9e6-5d13de217cae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039450" name="2abffb20-f5c2-11ef-9f2e-4bd3b7bc2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209388" name="2abffb20-f5c2-11ef-9f2e-4bd3b7bc23d2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6893989" name="4a2c5830-f5c4-11ef-9e4e-49c66693b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610988" name="4a2c5830-f5c4-11ef-9e4e-49c66693b96f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Wasserrohr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757750" name="08ed8140-f5c5-11ef-88b4-45d00b58b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04709" name="08ed8140-f5c5-11ef-88b4-45d00b58b4ba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8698607" name="ab827230-f5c5-11ef-935f-f942326fb6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77390" name="ab827230-f5c5-11ef-935f-f942326fb6c9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1374481" name="4244f580-f5c6-11ef-b109-ed7bfa5466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436163" name="4244f580-f5c6-11ef-b109-ed7bfa546689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Technik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6284432" name="ff8a98c0-f5df-11ef-a549-cfb590a58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370014" name="ff8a98c0-f5df-11ef-a549-cfb590a58c89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PCB-1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GS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7648158" name="e15c8e70-f5e5-11ef-b886-916ab3b72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640389" name="e15c8e70-f5e5-11ef-b886-916ab3b7284d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abgehängte 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1684260" name="f7c95120-f5e0-11ef-ab69-674a09dc8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513595" name="f7c95120-f5e0-11ef-ab69-674a09dc821d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3006842" name="62007aa0-f5e1-11ef-a38f-75fd49e4a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983767" name="62007aa0-f5e1-11ef-a38f-75fd49e4a126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6424914" name="67d9b670-f5e2-11ef-8f63-419215019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296683" name="67d9b670-f5e2-11ef-8f63-419215019224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Technik </w:t>
            </w:r>
          </w:p>
        </w:tc>
        <w:tc>
          <w:p>
            <w:pPr>
              <w:spacing w:before="0" w:after="0" w:line="240" w:lineRule="auto"/>
            </w:pPr>
            <w:r>
              <w:t>Lüftung </w:t>
            </w:r>
          </w:p>
        </w:tc>
        <w:tc>
          <w:p>
            <w:pPr>
              <w:spacing w:before="0" w:after="0" w:line="240" w:lineRule="auto"/>
            </w:pPr>
            <w:r>
              <w:t>Verbindungsmatte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882550" name="c1e77440-f5e2-11ef-ba72-dd333ec0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739796" name="c1e77440-f5e2-11ef-ba72-dd333ec09d86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ganzea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Wasserleitungwn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4778480" name="fb5ffa80-f5e2-11ef-99c5-7d0c9043b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034235" name="fb5ffa80-f5e2-11ef-99c5-7d0c9043bd65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gelb/ 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Lüftung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6239762" name="e4abd5f0-f5e4-11ef-829b-f140a28679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759925" name="e4abd5f0-f5e4-11ef-829b-f140a2867984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7559745" name="35d915f0-f5e5-11ef-9866-5161294c0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231796" name="35d915f0-f5e5-11ef-9866-5161294c0181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GS</w:t>
            </w:r>
          </w:p>
        </w:tc>
        <w:tc>
          <w:p>
            <w:pPr>
              <w:spacing w:before="0" w:after="0" w:line="240" w:lineRule="auto"/>
            </w:pPr>
            <w:r>
              <w:t>Abzug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6226827" name="4629ea50-f5e6-11ef-9740-af01fc66ed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23387" name="4629ea50-f5e6-11ef-9740-af01fc66eda9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8703838" name="8d378050-f5e7-11ef-8b24-3b6b65e1e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371350" name="8d378050-f5e7-11ef-8b24-3b6b65e1e05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7067404" name="c75dd2c0-f5e7-11ef-b816-036b64d7a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431093" name="c75dd2c0-f5e7-11ef-b816-036b64d7a8c2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4481458" name="e36e6530-f5ea-11ef-8e29-af8c5373d6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406132" name="e36e6530-f5ea-11ef-8e29-af8c5373d658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0408128" name="7cf14b90-f5ec-11ef-9984-199cfdb05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461422" name="7cf14b90-f5ec-11ef-9984-199cfdb05247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Sitzplatz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707486" name="2b50b7b0-f5e9-11ef-976b-c14ccdc2c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416684" name="2b50b7b0-f5e9-11ef-976b-c14ccdc2cfed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Vordach</w:t>
            </w:r>
          </w:p>
          <w:p>
            <w:pPr>
              <w:spacing w:before="0" w:after="0" w:line="240" w:lineRule="auto"/>
            </w:pPr>
            <w:r>
              <w:t>Garage 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9633671" name="609c5d20-f5e9-11ef-8e99-0dbf9d1a0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014903" name="609c5d20-f5e9-11ef-8e99-0dbf9d1a002b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Dachpappe &amp; Bitumenanstrich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9708990" name="24341480-f5ea-11ef-9e47-5b3686bce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892992" name="24341480-f5ea-11ef-9e47-5b3686bcec48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Hallenbad Uetikon am See</w:t>
          </w:r>
        </w:p>
        <w:p>
          <w:pPr>
            <w:spacing w:before="0" w:after="0"/>
          </w:pPr>
          <w:r>
            <w:t>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